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51024846" name="f3263630-2022-11f0-8274-05b0ca325d1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74946439" name="f3263630-2022-11f0-8274-05b0ca325d19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240820378" name="04afce20-2023-11f0-8b83-4dd5cc6ae85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00324238" name="04afce20-2023-11f0-8b83-4dd5cc6ae857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04564402" name="14475a10-2023-11f0-9cbd-f31650016ad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07700231" name="14475a10-2023-11f0-9cbd-f31650016ad6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747422611" name="288bcc40-2023-11f0-a366-65b1f5dbaf7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25641455" name="288bcc40-2023-11f0-a366-65b1f5dbaf72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Kronenwies 58, 8864 Reichenburg</w:t>
          </w:r>
        </w:p>
        <w:p>
          <w:pPr>
            <w:spacing w:before="0" w:after="0"/>
          </w:pPr>
          <w:r>
            <w:t>246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